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0574375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066540" name="65b724c0-2c16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875989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239190" name="ad2c99c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0802409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094612" name="e84baea0-2c17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496682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180797" name="d7191ae0-2c18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7682872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711132" name="2be98760-2c1b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2720070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886619" name="27c0dd90-2c21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363435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305148" name="51ea0570-2c16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9480907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360596" name="cba2c1e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9624811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053690" name="c78afa40-2c17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8618142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750246" name="4b6e3950-2c1b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020901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03821" name="fdc52f50-2c20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9056752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060871" name="23b393b0-2c16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531547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738156" name="8cae1e8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814104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429467" name="bc0f42b0-2c18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211286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103704" name="f14ddde0-2c1a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5843292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603983" name="15d6abe0-2c1d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89238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88899" name="76abaf00-2c1e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885263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325525" name="4df07a90-2c1f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9842729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775804" name="d28e8580-2c1f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677652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062268" name="114d5660-2c21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399162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397881" name="3ff79990-2c16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210688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40362" name="1b911940-2c17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480001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941023" name="fca8b1e0-2c17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622238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53881" name="ed8c01a0-2c1f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496505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45296" name="f60cb060-2c18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262284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21900" name="d7722570-2c1a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1521838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899153" name="8e069050-2c1b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773442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14605" name="5f59a420-2c1d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779925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373047" name="8cc99c20-2c1e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 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1402483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14692" name="2f956340-2c19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55062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636718" name="81f74b50-2c1c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423820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74965" name="0139b970-2c1d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635268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88806" name="c71b2f30-2c1c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9206041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816407" name="29cda4e0-2c1e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84013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85402" name="f24d9340-2c1d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060807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075853" name="f894ac10-2c1e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605004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478462" name="0e817710-2c1f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846788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072003" name="0df28810-2c20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391196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0868" name="5b782ec0-2c1e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